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75. WHG. Seiteneingang </w:t>
            </w:r>
          </w:p>
          <w:p>
            <w:pPr>
              <w:spacing w:before="0" w:after="0"/>
            </w:pPr>
            <w:r>
              <w:t>EG.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1964129" name="019f17ca-5c54-7746-8e23-4e9a42212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9344567" name="019f17ca-5c54-7746-8e23-4e9a42212fe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0201011" name="019f17cf-a0d9-70a6-ae72-74bab47c1d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4753314" name="019f17cf-a0d9-70a6-ae72-74bab47c1d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Wurde versiegelt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145857" name="019f1731-1f1b-77d0-b4ae-c26e26f8e0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452773" name="019f1731-1f1b-77d0-b4ae-c26e26f8e0f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5693909" name="019f1731-40a0-77ad-b25d-bbb60f375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252029" name="019f1731-40a0-77ad-b25d-bbb60f375f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8353174" name="019f1743-bb3e-7793-aba4-2b6419020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0508134" name="019f1743-bb3e-7793-aba4-2b6419020aa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8020594" name="019f1743-d669-7930-9bbe-e8a0cabe7f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8808205" name="019f1743-d669-7930-9bbe-e8a0cabe7f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4422145" name="019f17be-2ec9-7fe5-ace6-789501a3f6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451310" name="019f17be-2ec9-7fe5-ace6-789501a3f64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5209092" name="019f17be-4738-7e68-91d4-c526f96345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9639454" name="019f17be-4738-7e68-91d4-c526f963451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5451957" name="019f17c0-df28-7144-bdf3-b5a99c4691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8202026" name="019f17c0-df28-7144-bdf3-b5a99c4691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2822449" name="019f17c1-0175-7d48-8347-5c5b923e0c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7576396" name="019f17c1-0175-7d48-8347-5c5b923e0c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3574586" name="019f1754-5b3c-7891-ab2b-99b823110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5291225" name="019f1754-5b3c-7891-ab2b-99b823110c7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8708002" name="019f1754-7a19-74ea-a8d0-e828f7a44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885615" name="019f1754-7a19-74ea-a8d0-e828f7a44a6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9030350" name="019f176f-9aa6-74ef-b845-65f0b36ee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8725636" name="019f176f-9aa6-74ef-b845-65f0b36ee66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451569" name="019f176f-cc2e-75d8-9737-65c6026a58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06113" name="019f176f-cc2e-75d8-9737-65c6026a58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5714854" name="019f1775-7c68-79a2-8f12-964d59a1be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5204188" name="019f1775-7c68-79a2-8f12-964d59a1be8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531072" name="019f1775-9db6-7ae2-a89c-5ae1d7d33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266221" name="019f1775-9db6-7ae2-a89c-5ae1d7d33b6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8913106" name="019f1791-9238-7b57-88b2-a20e5fa3b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7172270" name="019f1791-9238-7b57-88b2-a20e5fa3b7c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4389095" name="019f1791-ad69-7e1f-affa-358beb9ba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3025301" name="019f1791-ad69-7e1f-affa-358beb9ba40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